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Ganzes 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71967424" name="019f126a-5e7f-7b93-b0a0-188a4fb6a1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6913567" name="019f126a-5e7f-7b93-b0a0-188a4fb6a1c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26807541" name="019f126f-29a6-7289-a077-b8f8afdef2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4509826" name="019f126f-29a6-7289-a077-b8f8afdef28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